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Zimmer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0117718" name="e288e3f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1776170" name="e288e3f0-efb0-11f0-8368-8b84d15dbb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4459172" name="e687d6f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1804614" name="e687d6f0-efb0-11f0-8368-8b84d15dbbc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5287064" name="30e73330-efb6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0333762" name="30e73330-efb6-11f0-8368-8b84d15dbb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4748373" name="3d68cc90-efb6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7776326" name="3d68cc90-efb6-11f0-8368-8b84d15db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